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F8" w:rsidRDefault="002B6BF8" w:rsidP="002B6BF8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2B6BF8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2B6BF8" w:rsidRDefault="002B6BF8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</w:t>
      </w:r>
      <w:r w:rsidR="00EF6398">
        <w:rPr>
          <w:bCs/>
        </w:rPr>
        <w:t>38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62894">
        <w:t>,</w:t>
      </w:r>
      <w:r w:rsidR="000A47CC">
        <w:t xml:space="preserve">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162894" w:rsidP="00162894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EF6398">
        <w:rPr>
          <w:bCs/>
        </w:rPr>
        <w:t xml:space="preserve"> №38</w:t>
      </w:r>
      <w:r w:rsidR="007A35F1">
        <w:rPr>
          <w:bCs/>
        </w:rPr>
        <w:t xml:space="preserve"> «</w:t>
      </w:r>
      <w:r w:rsidR="00EF6398">
        <w:rPr>
          <w:bCs/>
        </w:rPr>
        <w:t xml:space="preserve">Об утверждении  административного регламента </w:t>
      </w:r>
      <w:r w:rsidR="00EF6398" w:rsidRPr="0064530C">
        <w:rPr>
          <w:bCs/>
        </w:rPr>
        <w:t xml:space="preserve">предоставления муниципальной услуги по </w:t>
      </w:r>
      <w:r w:rsidR="00EF6398">
        <w:t>предоставлению служебных жилых помещений»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2B6BF8" w:rsidRDefault="002B6BF8" w:rsidP="002B6BF8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2B6BF8" w:rsidRDefault="002B6BF8" w:rsidP="002B6BF8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363280" w:rsidRDefault="002B6BF8" w:rsidP="002B6B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2B6BF8" w:rsidRDefault="002B6BF8" w:rsidP="002B6BF8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2B6BF8" w:rsidRDefault="002B6BF8" w:rsidP="002B6BF8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2B6BF8" w:rsidRDefault="002B6BF8" w:rsidP="002B6BF8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 xml:space="preserve">3.Контроль    за   исполнением   постановления   возложить   на инженера 1 категории  Калач Е.А.  </w:t>
      </w:r>
    </w:p>
    <w:p w:rsidR="00D74516" w:rsidRDefault="00D74516" w:rsidP="00162894">
      <w:pPr>
        <w:ind w:firstLine="709"/>
        <w:jc w:val="both"/>
      </w:pPr>
    </w:p>
    <w:p w:rsidR="00D74516" w:rsidRDefault="00D74516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080AB8" w:rsidRDefault="00080AB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2B6BF8" w:rsidRDefault="002B6BF8" w:rsidP="0064530C">
      <w:pPr>
        <w:rPr>
          <w:sz w:val="20"/>
          <w:szCs w:val="20"/>
        </w:rPr>
      </w:pPr>
    </w:p>
    <w:p w:rsidR="00363280" w:rsidRDefault="00363280" w:rsidP="0064530C">
      <w:pPr>
        <w:rPr>
          <w:sz w:val="20"/>
          <w:szCs w:val="20"/>
        </w:rPr>
      </w:pPr>
    </w:p>
    <w:p w:rsidR="00363280" w:rsidRDefault="00363280" w:rsidP="0064530C">
      <w:pPr>
        <w:rPr>
          <w:sz w:val="20"/>
          <w:szCs w:val="20"/>
        </w:rPr>
      </w:pPr>
    </w:p>
    <w:p w:rsidR="00363280" w:rsidRDefault="00363280" w:rsidP="0064530C">
      <w:pPr>
        <w:rPr>
          <w:sz w:val="20"/>
          <w:szCs w:val="20"/>
        </w:rPr>
      </w:pPr>
    </w:p>
    <w:p w:rsidR="00363280" w:rsidRDefault="00363280" w:rsidP="0064530C">
      <w:pPr>
        <w:rPr>
          <w:sz w:val="20"/>
          <w:szCs w:val="20"/>
        </w:rPr>
      </w:pPr>
    </w:p>
    <w:p w:rsidR="00080AB8" w:rsidRDefault="00080AB8" w:rsidP="0064530C">
      <w:pPr>
        <w:rPr>
          <w:sz w:val="20"/>
          <w:szCs w:val="20"/>
        </w:rPr>
      </w:pPr>
    </w:p>
    <w:p w:rsidR="00080AB8" w:rsidRDefault="00080AB8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B93730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B66" w:rsidRDefault="00687B66">
      <w:r>
        <w:separator/>
      </w:r>
    </w:p>
  </w:endnote>
  <w:endnote w:type="continuationSeparator" w:id="1">
    <w:p w:rsidR="00687B66" w:rsidRDefault="00687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B66" w:rsidRDefault="00687B66">
      <w:r>
        <w:separator/>
      </w:r>
    </w:p>
  </w:footnote>
  <w:footnote w:type="continuationSeparator" w:id="1">
    <w:p w:rsidR="00687B66" w:rsidRDefault="00687B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A32D50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363280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FFF"/>
    <w:rsid w:val="00025131"/>
    <w:rsid w:val="00027413"/>
    <w:rsid w:val="00032FBD"/>
    <w:rsid w:val="00044371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569C1"/>
    <w:rsid w:val="00272577"/>
    <w:rsid w:val="00283A3A"/>
    <w:rsid w:val="00286BB6"/>
    <w:rsid w:val="00293130"/>
    <w:rsid w:val="00294241"/>
    <w:rsid w:val="002A2C7F"/>
    <w:rsid w:val="002A7534"/>
    <w:rsid w:val="002B15D1"/>
    <w:rsid w:val="002B6BF8"/>
    <w:rsid w:val="002C2D4C"/>
    <w:rsid w:val="002C7C92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3280"/>
    <w:rsid w:val="00365179"/>
    <w:rsid w:val="0037728D"/>
    <w:rsid w:val="00380B5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5005CA"/>
    <w:rsid w:val="00501767"/>
    <w:rsid w:val="00507247"/>
    <w:rsid w:val="00511A32"/>
    <w:rsid w:val="005170EA"/>
    <w:rsid w:val="00524CD9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87B66"/>
    <w:rsid w:val="006A30BF"/>
    <w:rsid w:val="006D44A4"/>
    <w:rsid w:val="006E1015"/>
    <w:rsid w:val="006E3B84"/>
    <w:rsid w:val="006E626D"/>
    <w:rsid w:val="006E6547"/>
    <w:rsid w:val="006F2BC6"/>
    <w:rsid w:val="006F775D"/>
    <w:rsid w:val="00702317"/>
    <w:rsid w:val="00704C39"/>
    <w:rsid w:val="00711C41"/>
    <w:rsid w:val="007274F7"/>
    <w:rsid w:val="00727E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7574D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E134F"/>
    <w:rsid w:val="009E23BA"/>
    <w:rsid w:val="009E7FB8"/>
    <w:rsid w:val="00A074FE"/>
    <w:rsid w:val="00A13793"/>
    <w:rsid w:val="00A30DBA"/>
    <w:rsid w:val="00A31DF6"/>
    <w:rsid w:val="00A32B32"/>
    <w:rsid w:val="00A32D50"/>
    <w:rsid w:val="00A336C5"/>
    <w:rsid w:val="00A52C02"/>
    <w:rsid w:val="00A542AF"/>
    <w:rsid w:val="00A54E80"/>
    <w:rsid w:val="00A56B2A"/>
    <w:rsid w:val="00A6578C"/>
    <w:rsid w:val="00A77B3E"/>
    <w:rsid w:val="00A819FA"/>
    <w:rsid w:val="00A93858"/>
    <w:rsid w:val="00AA3D30"/>
    <w:rsid w:val="00AB1CC4"/>
    <w:rsid w:val="00AB687B"/>
    <w:rsid w:val="00AB7BD0"/>
    <w:rsid w:val="00AC4530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87936"/>
    <w:rsid w:val="00C94D84"/>
    <w:rsid w:val="00CC47DE"/>
    <w:rsid w:val="00CD0E97"/>
    <w:rsid w:val="00CD1D27"/>
    <w:rsid w:val="00CD4A9A"/>
    <w:rsid w:val="00CE168A"/>
    <w:rsid w:val="00CE23AB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A40"/>
    <w:rsid w:val="00FB39FB"/>
    <w:rsid w:val="00FC00F8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2019-09-27T04:23:00Z</cp:lastPrinted>
  <dcterms:created xsi:type="dcterms:W3CDTF">2021-12-03T09:53:00Z</dcterms:created>
  <dcterms:modified xsi:type="dcterms:W3CDTF">2021-12-06T03:01:00Z</dcterms:modified>
</cp:coreProperties>
</file>